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937315123" name="019f3b40-bca1-7e42-abea-9e0cd652cc1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981488" name="019f3b40-bca1-7e42-abea-9e0cd652cc1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70965482" name="019f3b40-ed87-7ced-b58f-d1cbc9ad61d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73999392" name="019f3b40-ed87-7ced-b58f-d1cbc9ad61d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 OG 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06836219" name="019f3b65-d9e9-7c52-ab71-faf71446e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595831" name="019f3b65-d9e9-7c52-ab71-faf71446eb53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1185201" name="019f3b65-f390-7fd2-873c-833db091b8c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96262702" name="019f3b65-f390-7fd2-873c-833db091b8c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Sternengarten 2, 8574 Lengwil</w:t>
          </w:r>
        </w:p>
        <w:p>
          <w:pPr>
            <w:spacing w:before="0" w:after="0"/>
          </w:pPr>
          <w:r>
            <w:t>1037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